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32" w:rsidRPr="00AB2B32" w:rsidRDefault="00663154" w:rsidP="00AB2B32">
      <w:pPr>
        <w:tabs>
          <w:tab w:val="left" w:pos="7797"/>
        </w:tabs>
        <w:ind w:firstLine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</w:t>
      </w:r>
      <w:r w:rsidR="00AB2B32" w:rsidRPr="00AB2B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риложение №  1</w:t>
      </w:r>
    </w:p>
    <w:p w:rsidR="00AB2B32" w:rsidRPr="00AB2B32" w:rsidRDefault="00AB2B32" w:rsidP="003F65B8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bookmarkStart w:id="0" w:name="_к_Порядку_работы"/>
      <w:bookmarkEnd w:id="0"/>
      <w:r w:rsidRPr="00AB2B32">
        <w:rPr>
          <w:sz w:val="28"/>
          <w:szCs w:val="28"/>
        </w:rPr>
        <w:t>к Инструкции</w:t>
      </w:r>
      <w:r w:rsidR="00E84AB2">
        <w:rPr>
          <w:sz w:val="28"/>
          <w:szCs w:val="28"/>
        </w:rPr>
        <w:t xml:space="preserve"> </w:t>
      </w:r>
      <w:r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3C11F2">
        <w:rPr>
          <w:sz w:val="28"/>
          <w:szCs w:val="28"/>
        </w:rPr>
        <w:t>Новокубанского городского поселения Новокубанского района</w:t>
      </w:r>
    </w:p>
    <w:p w:rsidR="003F65B8" w:rsidRPr="00D57C25" w:rsidRDefault="00D57C25" w:rsidP="00D57C25">
      <w:pPr>
        <w:pStyle w:val="a4"/>
        <w:spacing w:after="0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AB2B32" w:rsidRPr="00257AA8" w:rsidRDefault="00AB2B32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AA8">
        <w:rPr>
          <w:rFonts w:ascii="Times New Roman" w:hAnsi="Times New Roman" w:cs="Times New Roman"/>
          <w:b/>
          <w:sz w:val="28"/>
          <w:szCs w:val="28"/>
        </w:rPr>
        <w:t>АКТ  № ______</w:t>
      </w:r>
    </w:p>
    <w:p w:rsidR="00AB2B32" w:rsidRPr="00453DF7" w:rsidRDefault="00AB2B32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F7">
        <w:rPr>
          <w:rFonts w:ascii="Times New Roman" w:hAnsi="Times New Roman" w:cs="Times New Roman"/>
          <w:b/>
          <w:sz w:val="28"/>
          <w:szCs w:val="28"/>
        </w:rPr>
        <w:t>об отсутствии письменных вложений в заказных</w:t>
      </w:r>
      <w:r w:rsidR="003C1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DF7">
        <w:rPr>
          <w:rFonts w:ascii="Times New Roman" w:hAnsi="Times New Roman" w:cs="Times New Roman"/>
          <w:b/>
          <w:sz w:val="28"/>
          <w:szCs w:val="28"/>
        </w:rPr>
        <w:t>письмах с уведомлением, в письмах с объявленной ценностью</w:t>
      </w:r>
    </w:p>
    <w:p w:rsidR="00AB2B32" w:rsidRPr="00AB2B32" w:rsidRDefault="00AB2B32" w:rsidP="00453DF7">
      <w:pPr>
        <w:jc w:val="center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от «____»___________2</w:t>
      </w:r>
      <w:r w:rsidR="00F06404">
        <w:rPr>
          <w:rFonts w:ascii="Times New Roman" w:hAnsi="Times New Roman" w:cs="Times New Roman"/>
          <w:sz w:val="28"/>
          <w:szCs w:val="28"/>
        </w:rPr>
        <w:t>0</w:t>
      </w:r>
      <w:r w:rsidRPr="00AB2B32">
        <w:rPr>
          <w:rFonts w:ascii="Times New Roman" w:hAnsi="Times New Roman" w:cs="Times New Roman"/>
          <w:sz w:val="28"/>
          <w:szCs w:val="28"/>
        </w:rPr>
        <w:t>____г.</w:t>
      </w:r>
    </w:p>
    <w:p w:rsidR="00AB2B32" w:rsidRPr="00AB2B32" w:rsidRDefault="00AB2B32" w:rsidP="00F0640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 w:rsidR="00F06404">
        <w:rPr>
          <w:rFonts w:ascii="Times New Roman" w:hAnsi="Times New Roman" w:cs="Times New Roman"/>
          <w:sz w:val="28"/>
          <w:szCs w:val="28"/>
        </w:rPr>
        <w:t>: ___</w:t>
      </w:r>
      <w:r w:rsidR="00D45369">
        <w:rPr>
          <w:rFonts w:ascii="Times New Roman" w:hAnsi="Times New Roman" w:cs="Times New Roman"/>
          <w:sz w:val="28"/>
          <w:szCs w:val="28"/>
        </w:rPr>
        <w:t>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AB2B32" w:rsidRPr="00AB2B32" w:rsidRDefault="00AB2B32" w:rsidP="00AB2B32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B2B32" w:rsidRPr="00257AA8" w:rsidRDefault="00AB2B32" w:rsidP="00257AA8">
      <w:pPr>
        <w:jc w:val="center"/>
        <w:rPr>
          <w:rFonts w:ascii="Times New Roman" w:hAnsi="Times New Roman" w:cs="Times New Roman"/>
          <w:sz w:val="22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257AA8">
        <w:rPr>
          <w:rFonts w:ascii="Times New Roman" w:hAnsi="Times New Roman" w:cs="Times New Roman"/>
          <w:sz w:val="22"/>
          <w:szCs w:val="28"/>
        </w:rPr>
        <w:t>(фамилия, инициалы, должности лиц, составивших акт)</w:t>
      </w:r>
    </w:p>
    <w:p w:rsidR="00AB2B32" w:rsidRPr="00AB2B32" w:rsidRDefault="00AB2B32" w:rsidP="00AB2B32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AB2B32" w:rsidRPr="00257AA8" w:rsidRDefault="00AB2B32" w:rsidP="00AB2B32">
      <w:pPr>
        <w:rPr>
          <w:rFonts w:ascii="Times New Roman" w:hAnsi="Times New Roman" w:cs="Times New Roman"/>
          <w:sz w:val="22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257AA8" w:rsidRDefault="00AB2B32" w:rsidP="00AB2B32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в администрацию</w:t>
      </w:r>
      <w:r w:rsidR="003C11F2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AB2B32">
        <w:rPr>
          <w:rFonts w:ascii="Times New Roman" w:hAnsi="Times New Roman" w:cs="Times New Roman"/>
          <w:sz w:val="28"/>
          <w:szCs w:val="28"/>
        </w:rPr>
        <w:t xml:space="preserve"> поступила корреспонденция с уведомлением за № _______________________ от гражданина _____________________________________________________, </w:t>
      </w:r>
    </w:p>
    <w:p w:rsidR="00257AA8" w:rsidRPr="00257AA8" w:rsidRDefault="00257AA8" w:rsidP="00257AA8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AB2B32" w:rsidRDefault="00AB2B32" w:rsidP="00AB2B32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проживающего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257AA8" w:rsidRPr="00257AA8" w:rsidRDefault="00257AA8" w:rsidP="00257AA8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AB2B32" w:rsidRPr="00AB2B32" w:rsidRDefault="00AB2B32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При  вскрытии </w:t>
      </w:r>
      <w:r w:rsidR="00F06404">
        <w:rPr>
          <w:rFonts w:ascii="Times New Roman" w:hAnsi="Times New Roman" w:cs="Times New Roman"/>
          <w:sz w:val="28"/>
          <w:szCs w:val="28"/>
        </w:rPr>
        <w:t xml:space="preserve">почтового отправления </w:t>
      </w:r>
      <w:r w:rsidRPr="00AB2B32">
        <w:rPr>
          <w:rFonts w:ascii="Times New Roman" w:hAnsi="Times New Roman" w:cs="Times New Roman"/>
          <w:sz w:val="28"/>
          <w:szCs w:val="28"/>
        </w:rPr>
        <w:t>обнаружено отсутствие письменного вложения.</w:t>
      </w:r>
    </w:p>
    <w:p w:rsidR="00AB2B32" w:rsidRPr="00AB2B32" w:rsidRDefault="00AB2B32" w:rsidP="00AB2B32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EE3825" w:rsidRPr="00AB2B32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B32" w:rsidRPr="00AB2B32" w:rsidRDefault="00AB2B32" w:rsidP="00AB2B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3154" w:rsidRDefault="00663154" w:rsidP="00AB2B32">
      <w:pPr>
        <w:rPr>
          <w:rFonts w:ascii="Times New Roman" w:hAnsi="Times New Roman" w:cs="Times New Roman"/>
          <w:sz w:val="28"/>
          <w:szCs w:val="28"/>
        </w:rPr>
      </w:pPr>
    </w:p>
    <w:p w:rsidR="00257AA8" w:rsidRDefault="00257AA8" w:rsidP="00AB2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AB2B32" w:rsidRPr="00AB2B3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0C58F5" w:rsidRDefault="003C11F2" w:rsidP="00AB2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0C5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1F2" w:rsidRDefault="000C58F5" w:rsidP="00AB2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3C11F2">
        <w:rPr>
          <w:rFonts w:ascii="Times New Roman" w:hAnsi="Times New Roman" w:cs="Times New Roman"/>
          <w:sz w:val="28"/>
          <w:szCs w:val="28"/>
        </w:rPr>
        <w:t>,</w:t>
      </w:r>
    </w:p>
    <w:p w:rsidR="00257AA8" w:rsidRDefault="000C58F5" w:rsidP="00AB2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C11F2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AB2B32" w:rsidRPr="00AB2B32">
        <w:rPr>
          <w:rFonts w:ascii="Times New Roman" w:hAnsi="Times New Roman" w:cs="Times New Roman"/>
          <w:sz w:val="28"/>
          <w:szCs w:val="28"/>
        </w:rPr>
        <w:t>муниципального</w:t>
      </w:r>
      <w:r w:rsidR="003C11F2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AB2B32" w:rsidRPr="00AB2B32">
        <w:rPr>
          <w:rFonts w:ascii="Times New Roman" w:hAnsi="Times New Roman" w:cs="Times New Roman"/>
          <w:sz w:val="28"/>
          <w:szCs w:val="28"/>
        </w:rPr>
        <w:t xml:space="preserve"> </w:t>
      </w:r>
      <w:r w:rsidR="003C11F2">
        <w:rPr>
          <w:rFonts w:ascii="Times New Roman" w:hAnsi="Times New Roman" w:cs="Times New Roman"/>
          <w:sz w:val="28"/>
          <w:szCs w:val="28"/>
        </w:rPr>
        <w:tab/>
      </w:r>
      <w:r w:rsidR="003C11F2">
        <w:rPr>
          <w:rFonts w:ascii="Times New Roman" w:hAnsi="Times New Roman" w:cs="Times New Roman"/>
          <w:sz w:val="28"/>
          <w:szCs w:val="28"/>
        </w:rPr>
        <w:tab/>
      </w:r>
      <w:r w:rsidR="003C11F2">
        <w:rPr>
          <w:rFonts w:ascii="Times New Roman" w:hAnsi="Times New Roman" w:cs="Times New Roman"/>
          <w:sz w:val="28"/>
          <w:szCs w:val="28"/>
        </w:rPr>
        <w:tab/>
      </w:r>
      <w:r w:rsidR="003C11F2"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sectPr w:rsidR="00257AA8" w:rsidSect="00EE382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6F7" w:rsidRDefault="008116F7" w:rsidP="00B556F7">
      <w:r>
        <w:separator/>
      </w:r>
    </w:p>
  </w:endnote>
  <w:endnote w:type="continuationSeparator" w:id="1">
    <w:p w:rsidR="008116F7" w:rsidRDefault="008116F7" w:rsidP="00B5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6F7" w:rsidRDefault="008116F7" w:rsidP="00B556F7">
      <w:r>
        <w:separator/>
      </w:r>
    </w:p>
  </w:footnote>
  <w:footnote w:type="continuationSeparator" w:id="1">
    <w:p w:rsidR="008116F7" w:rsidRDefault="008116F7" w:rsidP="00B5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9435D0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="00EE3825"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D103D5">
          <w:rPr>
            <w:rFonts w:ascii="Times New Roman" w:hAnsi="Times New Roman" w:cs="Times New Roman"/>
            <w:noProof/>
          </w:rPr>
          <w:t>9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C58F5"/>
    <w:rsid w:val="000E61C9"/>
    <w:rsid w:val="0012076C"/>
    <w:rsid w:val="001367BC"/>
    <w:rsid w:val="001A402D"/>
    <w:rsid w:val="001B55AC"/>
    <w:rsid w:val="001C2ACC"/>
    <w:rsid w:val="001C76EA"/>
    <w:rsid w:val="00207AD4"/>
    <w:rsid w:val="00244ABE"/>
    <w:rsid w:val="00257AA8"/>
    <w:rsid w:val="002D2FA1"/>
    <w:rsid w:val="002F068A"/>
    <w:rsid w:val="002F62BA"/>
    <w:rsid w:val="003372E7"/>
    <w:rsid w:val="003649BA"/>
    <w:rsid w:val="003A7371"/>
    <w:rsid w:val="003C11F2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4B4AED"/>
    <w:rsid w:val="005025C0"/>
    <w:rsid w:val="0052077C"/>
    <w:rsid w:val="00527502"/>
    <w:rsid w:val="00534310"/>
    <w:rsid w:val="005664B5"/>
    <w:rsid w:val="005F4B90"/>
    <w:rsid w:val="00631EEF"/>
    <w:rsid w:val="00663154"/>
    <w:rsid w:val="006721AE"/>
    <w:rsid w:val="0068307E"/>
    <w:rsid w:val="006B3638"/>
    <w:rsid w:val="007216A6"/>
    <w:rsid w:val="00800E87"/>
    <w:rsid w:val="008116F7"/>
    <w:rsid w:val="00880B59"/>
    <w:rsid w:val="008810D6"/>
    <w:rsid w:val="00882BC1"/>
    <w:rsid w:val="008A0E09"/>
    <w:rsid w:val="008D107D"/>
    <w:rsid w:val="008F7C90"/>
    <w:rsid w:val="009131C2"/>
    <w:rsid w:val="009435D0"/>
    <w:rsid w:val="009758F4"/>
    <w:rsid w:val="00981596"/>
    <w:rsid w:val="009815F4"/>
    <w:rsid w:val="009902B4"/>
    <w:rsid w:val="009C5BA9"/>
    <w:rsid w:val="00A03006"/>
    <w:rsid w:val="00A30C06"/>
    <w:rsid w:val="00A3777B"/>
    <w:rsid w:val="00A4244E"/>
    <w:rsid w:val="00A62754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37DB"/>
    <w:rsid w:val="00C966F5"/>
    <w:rsid w:val="00CC69BA"/>
    <w:rsid w:val="00CD409A"/>
    <w:rsid w:val="00CF22A8"/>
    <w:rsid w:val="00D103D5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84AB2"/>
    <w:rsid w:val="00E96CE1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103D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03D5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9</cp:revision>
  <cp:lastPrinted>2024-05-02T09:46:00Z</cp:lastPrinted>
  <dcterms:created xsi:type="dcterms:W3CDTF">2022-06-09T14:52:00Z</dcterms:created>
  <dcterms:modified xsi:type="dcterms:W3CDTF">2024-05-02T09:46:00Z</dcterms:modified>
</cp:coreProperties>
</file>